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大学英语提高课程-2023定向组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大学英语提高课程-2023全科组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大学英语提高课程-2023药学类组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大学英语提高课程-2023定向组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2022级小语种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大学英语提高课程-2023全科组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大学英语提高课程-2023药学类组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